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拾光1956——非遗文脉下的工业遗产绿色焕活设计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3821430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2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报告日期：2026年3月3日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项目名称：拾光1956——非遗文脉下的工业遗产绿色焕活设计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基本级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达标判定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</w:tbl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sectPr>
      <w:headerReference w:type="default" r:id="rId3"/>
      <w:footerReference w:type="default" r:id="rId5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footer.xml" Type="http://schemas.openxmlformats.org/officeDocument/2006/relationships/footer" Id="rId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